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C9C1B" w14:textId="77777777" w:rsidR="00EC2BA4" w:rsidRDefault="00000000">
      <w:pPr>
        <w:pStyle w:val="Title"/>
        <w:jc w:val="center"/>
      </w:pPr>
      <w:r>
        <w:t>Year 7 AI Assessment</w:t>
      </w:r>
    </w:p>
    <w:p w14:paraId="5A0D73FA" w14:textId="77777777" w:rsidR="00EC2BA4" w:rsidRDefault="00000000">
      <w:r>
        <w:t>Name: _________________________     Date: _____________</w:t>
      </w:r>
    </w:p>
    <w:p w14:paraId="51271230" w14:textId="77777777" w:rsidR="00EC2BA4" w:rsidRDefault="00000000">
      <w:r>
        <w:t>Class: _________________________     Score: _____ / 20</w:t>
      </w:r>
    </w:p>
    <w:p w14:paraId="62F1A981" w14:textId="77777777" w:rsidR="00EC2BA4" w:rsidRDefault="00EC2BA4"/>
    <w:p w14:paraId="6C00B38B" w14:textId="77777777" w:rsidR="00EC2BA4" w:rsidRDefault="00000000">
      <w:r>
        <w:t>Instructions: Choose the best answer for each question. Write A, B, C, or D.</w:t>
      </w:r>
    </w:p>
    <w:p w14:paraId="71F4DB19" w14:textId="77777777" w:rsidR="00EC2BA4" w:rsidRDefault="00EC2BA4"/>
    <w:p w14:paraId="598634CF" w14:textId="77777777" w:rsidR="00EC2BA4" w:rsidRDefault="00000000">
      <w:pPr>
        <w:pStyle w:val="Heading2"/>
      </w:pPr>
      <w:r>
        <w:t>Section A: What is AI? (4 questions)</w:t>
      </w:r>
    </w:p>
    <w:p w14:paraId="0CA4C43E" w14:textId="77777777" w:rsidR="00EC2BA4" w:rsidRDefault="00000000">
      <w:pPr>
        <w:pStyle w:val="ListNumber"/>
      </w:pPr>
      <w:r>
        <w:t>1. What does AI stand for?</w:t>
      </w:r>
    </w:p>
    <w:p w14:paraId="2809263D" w14:textId="77777777" w:rsidR="00EC2BA4" w:rsidRDefault="00000000">
      <w:r>
        <w:t>A) Artificial Instructions</w:t>
      </w:r>
    </w:p>
    <w:p w14:paraId="020CAFFB" w14:textId="77777777" w:rsidR="00EC2BA4" w:rsidRDefault="00000000">
      <w:r>
        <w:t>B) Artificial Intelligence</w:t>
      </w:r>
    </w:p>
    <w:p w14:paraId="3BC7DE0A" w14:textId="77777777" w:rsidR="00EC2BA4" w:rsidRDefault="00000000">
      <w:r>
        <w:t>C) Automatic Internet</w:t>
      </w:r>
    </w:p>
    <w:p w14:paraId="7D9E05C4" w14:textId="77777777" w:rsidR="00EC2BA4" w:rsidRDefault="00000000">
      <w:r>
        <w:t>D) Advanced Information</w:t>
      </w:r>
    </w:p>
    <w:p w14:paraId="325022C5" w14:textId="77777777" w:rsidR="00EC2BA4" w:rsidRDefault="00EC2BA4"/>
    <w:p w14:paraId="4752AF11" w14:textId="77777777" w:rsidR="00EC2BA4" w:rsidRDefault="00000000">
      <w:pPr>
        <w:pStyle w:val="ListNumber"/>
      </w:pPr>
      <w:r>
        <w:t>2. Which of these is an example of AI?</w:t>
      </w:r>
    </w:p>
    <w:p w14:paraId="4A12EE4D" w14:textId="77777777" w:rsidR="00EC2BA4" w:rsidRDefault="00000000">
      <w:r>
        <w:t>A) A calculator</w:t>
      </w:r>
    </w:p>
    <w:p w14:paraId="534CD29E" w14:textId="77777777" w:rsidR="00EC2BA4" w:rsidRDefault="00000000">
      <w:r>
        <w:t>B) Microsoft Word spell-check</w:t>
      </w:r>
    </w:p>
    <w:p w14:paraId="4538DEA6" w14:textId="77777777" w:rsidR="00EC2BA4" w:rsidRDefault="00000000">
      <w:r>
        <w:t>C) Netflix recommendations</w:t>
      </w:r>
    </w:p>
    <w:p w14:paraId="31C26BAF" w14:textId="77777777" w:rsidR="00EC2BA4" w:rsidRDefault="00000000">
      <w:r>
        <w:t>D) A digital clock</w:t>
      </w:r>
    </w:p>
    <w:p w14:paraId="0AA9E933" w14:textId="77777777" w:rsidR="00EC2BA4" w:rsidRDefault="00EC2BA4"/>
    <w:p w14:paraId="33640E16" w14:textId="77777777" w:rsidR="00EC2BA4" w:rsidRDefault="00000000">
      <w:pPr>
        <w:pStyle w:val="ListNumber"/>
      </w:pPr>
      <w:r>
        <w:t>3. What type of AI do we use in everyday life today?</w:t>
      </w:r>
    </w:p>
    <w:p w14:paraId="207D438D" w14:textId="77777777" w:rsidR="00EC2BA4" w:rsidRDefault="00000000">
      <w:r>
        <w:t>A) Narrow AI</w:t>
      </w:r>
    </w:p>
    <w:p w14:paraId="00953EBC" w14:textId="77777777" w:rsidR="00EC2BA4" w:rsidRDefault="00000000">
      <w:r>
        <w:t>B) General AI</w:t>
      </w:r>
    </w:p>
    <w:p w14:paraId="789462D9" w14:textId="77777777" w:rsidR="00EC2BA4" w:rsidRDefault="00000000">
      <w:r>
        <w:t>C) Super AI</w:t>
      </w:r>
    </w:p>
    <w:p w14:paraId="6FA113A5" w14:textId="77777777" w:rsidR="00EC2BA4" w:rsidRDefault="00000000">
      <w:r>
        <w:t>D) No AI exists yet</w:t>
      </w:r>
    </w:p>
    <w:p w14:paraId="117B8D37" w14:textId="77777777" w:rsidR="00EC2BA4" w:rsidRDefault="00EC2BA4"/>
    <w:p w14:paraId="4BE53C97" w14:textId="77777777" w:rsidR="00EC2BA4" w:rsidRDefault="00000000">
      <w:pPr>
        <w:pStyle w:val="ListNumber"/>
      </w:pPr>
      <w:r>
        <w:lastRenderedPageBreak/>
        <w:t>4. How is AI different from traditional computer programs?</w:t>
      </w:r>
    </w:p>
    <w:p w14:paraId="34523CE1" w14:textId="77777777" w:rsidR="00EC2BA4" w:rsidRDefault="00000000">
      <w:r>
        <w:t>A) AI is faster</w:t>
      </w:r>
    </w:p>
    <w:p w14:paraId="51F65D47" w14:textId="77777777" w:rsidR="00EC2BA4" w:rsidRDefault="00000000">
      <w:r>
        <w:t>B) AI learns from data</w:t>
      </w:r>
    </w:p>
    <w:p w14:paraId="736548F4" w14:textId="77777777" w:rsidR="00EC2BA4" w:rsidRDefault="00000000">
      <w:r>
        <w:t>C) AI uses more electricity</w:t>
      </w:r>
    </w:p>
    <w:p w14:paraId="0FACA285" w14:textId="77777777" w:rsidR="00EC2BA4" w:rsidRDefault="00000000">
      <w:r>
        <w:t>D) AI is always correct</w:t>
      </w:r>
    </w:p>
    <w:p w14:paraId="6CE36EC1" w14:textId="77777777" w:rsidR="00EC2BA4" w:rsidRDefault="00EC2BA4"/>
    <w:p w14:paraId="6C1CC2EB" w14:textId="77777777" w:rsidR="00EC2BA4" w:rsidRDefault="00000000">
      <w:pPr>
        <w:pStyle w:val="Heading2"/>
      </w:pPr>
      <w:r>
        <w:t>Section B: How AI Learns (4 questions)</w:t>
      </w:r>
    </w:p>
    <w:p w14:paraId="266EA549" w14:textId="77777777" w:rsidR="00EC2BA4" w:rsidRDefault="00000000">
      <w:pPr>
        <w:pStyle w:val="ListNumber"/>
      </w:pPr>
      <w:r>
        <w:t>5. What does AI need to learn from?</w:t>
      </w:r>
    </w:p>
    <w:p w14:paraId="7DC7BB5B" w14:textId="77777777" w:rsidR="00EC2BA4" w:rsidRDefault="00000000">
      <w:r>
        <w:t>A) Training data</w:t>
      </w:r>
    </w:p>
    <w:p w14:paraId="726B8A17" w14:textId="77777777" w:rsidR="00EC2BA4" w:rsidRDefault="00000000">
      <w:r>
        <w:t>B) Teachers</w:t>
      </w:r>
    </w:p>
    <w:p w14:paraId="229D9443" w14:textId="77777777" w:rsidR="00EC2BA4" w:rsidRDefault="00000000">
      <w:r>
        <w:t>C) The internet only</w:t>
      </w:r>
    </w:p>
    <w:p w14:paraId="124D8437" w14:textId="77777777" w:rsidR="00EC2BA4" w:rsidRDefault="00000000">
      <w:r>
        <w:t>D) Human brains</w:t>
      </w:r>
    </w:p>
    <w:p w14:paraId="42D5FC76" w14:textId="77777777" w:rsidR="00EC2BA4" w:rsidRDefault="00EC2BA4"/>
    <w:p w14:paraId="26430379" w14:textId="77777777" w:rsidR="00EC2BA4" w:rsidRDefault="00000000">
      <w:pPr>
        <w:pStyle w:val="ListNumber"/>
      </w:pPr>
      <w:r>
        <w:t>6. What is machine learning?</w:t>
      </w:r>
    </w:p>
    <w:p w14:paraId="73E9132B" w14:textId="77777777" w:rsidR="00EC2BA4" w:rsidRDefault="00000000">
      <w:r>
        <w:t>A) Teaching machines to walk</w:t>
      </w:r>
    </w:p>
    <w:p w14:paraId="4F914D22" w14:textId="77777777" w:rsidR="00EC2BA4" w:rsidRDefault="00000000">
      <w:r>
        <w:t>B) AI learning from examples</w:t>
      </w:r>
    </w:p>
    <w:p w14:paraId="1448FC94" w14:textId="77777777" w:rsidR="00EC2BA4" w:rsidRDefault="00000000">
      <w:r>
        <w:t>C) Humans programming every rule</w:t>
      </w:r>
    </w:p>
    <w:p w14:paraId="4F0E6A78" w14:textId="77777777" w:rsidR="00EC2BA4" w:rsidRDefault="00000000">
      <w:r>
        <w:t>D) Downloading information</w:t>
      </w:r>
    </w:p>
    <w:p w14:paraId="771759FA" w14:textId="77777777" w:rsidR="00EC2BA4" w:rsidRDefault="00EC2BA4"/>
    <w:p w14:paraId="55E3CA99" w14:textId="77777777" w:rsidR="00EC2BA4" w:rsidRDefault="00000000">
      <w:pPr>
        <w:pStyle w:val="ListNumber"/>
      </w:pPr>
      <w:r>
        <w:t>7. If you train an AI face recognition system only with photos of men, what might happen?</w:t>
      </w:r>
    </w:p>
    <w:p w14:paraId="1EE03650" w14:textId="77777777" w:rsidR="00EC2BA4" w:rsidRDefault="00000000">
      <w:r>
        <w:t>A) It will work perfectly for everyone</w:t>
      </w:r>
    </w:p>
    <w:p w14:paraId="1A904FAA" w14:textId="77777777" w:rsidR="00EC2BA4" w:rsidRDefault="00000000">
      <w:r>
        <w:t>B) It might not recognize women's faces well</w:t>
      </w:r>
    </w:p>
    <w:p w14:paraId="2D4CF3DE" w14:textId="77777777" w:rsidR="00EC2BA4" w:rsidRDefault="00000000">
      <w:r>
        <w:t>C) It will refuse to work</w:t>
      </w:r>
    </w:p>
    <w:p w14:paraId="7C344D95" w14:textId="77777777" w:rsidR="00EC2BA4" w:rsidRDefault="00000000">
      <w:r>
        <w:t>D) Nothing different</w:t>
      </w:r>
    </w:p>
    <w:p w14:paraId="7D914755" w14:textId="77777777" w:rsidR="00EC2BA4" w:rsidRDefault="00EC2BA4"/>
    <w:p w14:paraId="7D4D4BEF" w14:textId="77777777" w:rsidR="00175641" w:rsidRDefault="00175641"/>
    <w:p w14:paraId="496A91F9" w14:textId="77777777" w:rsidR="00EC2BA4" w:rsidRDefault="00000000">
      <w:pPr>
        <w:pStyle w:val="ListNumber"/>
      </w:pPr>
      <w:r>
        <w:lastRenderedPageBreak/>
        <w:t>8. Which method involves showing AI many examples to learn from?</w:t>
      </w:r>
    </w:p>
    <w:p w14:paraId="186ECE4F" w14:textId="77777777" w:rsidR="00EC2BA4" w:rsidRDefault="00000000">
      <w:r>
        <w:t>A) Traditional programming</w:t>
      </w:r>
    </w:p>
    <w:p w14:paraId="6DED5FCC" w14:textId="77777777" w:rsidR="00EC2BA4" w:rsidRDefault="00000000">
      <w:r>
        <w:t>B) Machine learning</w:t>
      </w:r>
    </w:p>
    <w:p w14:paraId="468110AB" w14:textId="77777777" w:rsidR="00EC2BA4" w:rsidRDefault="00000000">
      <w:r>
        <w:t>C) Manual data entry</w:t>
      </w:r>
    </w:p>
    <w:p w14:paraId="606937D3" w14:textId="77777777" w:rsidR="00EC2BA4" w:rsidRDefault="00000000">
      <w:r>
        <w:t>D) Internet searching</w:t>
      </w:r>
    </w:p>
    <w:p w14:paraId="3F8F9356" w14:textId="77777777" w:rsidR="00EC2BA4" w:rsidRDefault="00EC2BA4"/>
    <w:p w14:paraId="0214237C" w14:textId="77777777" w:rsidR="00EC2BA4" w:rsidRDefault="00000000">
      <w:pPr>
        <w:pStyle w:val="Heading2"/>
      </w:pPr>
      <w:r>
        <w:t>Section C: AI in Daily Life (4 questions)</w:t>
      </w:r>
    </w:p>
    <w:p w14:paraId="59A20C56" w14:textId="77777777" w:rsidR="00EC2BA4" w:rsidRDefault="00000000">
      <w:pPr>
        <w:pStyle w:val="ListNumber"/>
      </w:pPr>
      <w:r>
        <w:t>9. Which sector uses AI to help diagnose diseases?</w:t>
      </w:r>
    </w:p>
    <w:p w14:paraId="38C0133D" w14:textId="77777777" w:rsidR="00EC2BA4" w:rsidRDefault="00000000">
      <w:r>
        <w:t>A) Entertainment</w:t>
      </w:r>
    </w:p>
    <w:p w14:paraId="3BAEED64" w14:textId="77777777" w:rsidR="00EC2BA4" w:rsidRDefault="00000000">
      <w:r>
        <w:t>B) Healthcare</w:t>
      </w:r>
    </w:p>
    <w:p w14:paraId="40D5F430" w14:textId="77777777" w:rsidR="00EC2BA4" w:rsidRDefault="00000000">
      <w:r>
        <w:t>C) Transport</w:t>
      </w:r>
    </w:p>
    <w:p w14:paraId="6B05ADA0" w14:textId="77777777" w:rsidR="00EC2BA4" w:rsidRDefault="00000000">
      <w:r>
        <w:t>D) Gaming</w:t>
      </w:r>
    </w:p>
    <w:p w14:paraId="53E2CB4F" w14:textId="77777777" w:rsidR="00EC2BA4" w:rsidRDefault="00EC2BA4"/>
    <w:p w14:paraId="3E9E7D07" w14:textId="77777777" w:rsidR="00EC2BA4" w:rsidRDefault="00000000">
      <w:pPr>
        <w:pStyle w:val="ListNumber"/>
      </w:pPr>
      <w:r>
        <w:t>10. How can AI help people with visual impairments?</w:t>
      </w:r>
    </w:p>
    <w:p w14:paraId="612F3B86" w14:textId="77777777" w:rsidR="00EC2BA4" w:rsidRDefault="00000000">
      <w:r>
        <w:t>A) It cannot help them</w:t>
      </w:r>
    </w:p>
    <w:p w14:paraId="6C0B768B" w14:textId="77777777" w:rsidR="00EC2BA4" w:rsidRDefault="00000000">
      <w:r>
        <w:t>B) Image description apps</w:t>
      </w:r>
    </w:p>
    <w:p w14:paraId="0ECF9DCC" w14:textId="77777777" w:rsidR="00EC2BA4" w:rsidRDefault="00000000">
      <w:r>
        <w:t>C) Only through glasses</w:t>
      </w:r>
    </w:p>
    <w:p w14:paraId="4DE552C8" w14:textId="77777777" w:rsidR="00EC2BA4" w:rsidRDefault="00000000">
      <w:r>
        <w:t>D) By making websites harder to read</w:t>
      </w:r>
    </w:p>
    <w:p w14:paraId="71A59AEB" w14:textId="77777777" w:rsidR="00EC2BA4" w:rsidRDefault="00EC2BA4"/>
    <w:p w14:paraId="79352885" w14:textId="77777777" w:rsidR="00EC2BA4" w:rsidRDefault="00000000">
      <w:pPr>
        <w:pStyle w:val="ListNumber"/>
      </w:pPr>
      <w:r>
        <w:t>11. Spotify uses AI to:</w:t>
      </w:r>
    </w:p>
    <w:p w14:paraId="07607FF7" w14:textId="77777777" w:rsidR="00EC2BA4" w:rsidRDefault="00000000">
      <w:r>
        <w:t>A) Play music</w:t>
      </w:r>
    </w:p>
    <w:p w14:paraId="1C19CDC5" w14:textId="77777777" w:rsidR="00EC2BA4" w:rsidRDefault="00000000">
      <w:r>
        <w:t>B) Recommend songs you might like</w:t>
      </w:r>
    </w:p>
    <w:p w14:paraId="24F7CA65" w14:textId="77777777" w:rsidR="00EC2BA4" w:rsidRDefault="00000000">
      <w:r>
        <w:t>C) Teach you to sing</w:t>
      </w:r>
    </w:p>
    <w:p w14:paraId="511C57A3" w14:textId="77777777" w:rsidR="00EC2BA4" w:rsidRDefault="00000000">
      <w:r>
        <w:t>D) Record new music</w:t>
      </w:r>
    </w:p>
    <w:p w14:paraId="475AE4FA" w14:textId="77777777" w:rsidR="00EC2BA4" w:rsidRDefault="00EC2BA4"/>
    <w:p w14:paraId="6B8C87DE" w14:textId="77777777" w:rsidR="00175641" w:rsidRDefault="00175641"/>
    <w:p w14:paraId="3E2A2896" w14:textId="77777777" w:rsidR="00175641" w:rsidRDefault="00175641"/>
    <w:p w14:paraId="050F1FB8" w14:textId="77777777" w:rsidR="00EC2BA4" w:rsidRDefault="00000000">
      <w:pPr>
        <w:pStyle w:val="ListNumber"/>
      </w:pPr>
      <w:r>
        <w:t>12. Which is an example of AI in education?</w:t>
      </w:r>
    </w:p>
    <w:p w14:paraId="3040819A" w14:textId="77777777" w:rsidR="00EC2BA4" w:rsidRDefault="00000000">
      <w:r>
        <w:t>A) Writing on a whiteboard</w:t>
      </w:r>
    </w:p>
    <w:p w14:paraId="35B8CDC8" w14:textId="77777777" w:rsidR="00EC2BA4" w:rsidRDefault="00000000">
      <w:r>
        <w:t>B) Personalised learning apps</w:t>
      </w:r>
    </w:p>
    <w:p w14:paraId="0DBB4D86" w14:textId="77777777" w:rsidR="00EC2BA4" w:rsidRDefault="00000000">
      <w:r>
        <w:t>C) Traditional textbooks</w:t>
      </w:r>
    </w:p>
    <w:p w14:paraId="6599B551" w14:textId="77777777" w:rsidR="00EC2BA4" w:rsidRDefault="00000000">
      <w:r>
        <w:t>D) School bells</w:t>
      </w:r>
    </w:p>
    <w:p w14:paraId="54CDC1A3" w14:textId="77777777" w:rsidR="00EC2BA4" w:rsidRDefault="00EC2BA4"/>
    <w:p w14:paraId="748A628D" w14:textId="77777777" w:rsidR="00EC2BA4" w:rsidRDefault="00000000">
      <w:pPr>
        <w:pStyle w:val="Heading2"/>
      </w:pPr>
      <w:r>
        <w:t>Section D: Human Agency and Control (4 questions)</w:t>
      </w:r>
    </w:p>
    <w:p w14:paraId="7BF3C157" w14:textId="77777777" w:rsidR="00EC2BA4" w:rsidRDefault="00000000">
      <w:pPr>
        <w:pStyle w:val="ListNumber"/>
      </w:pPr>
      <w:r>
        <w:t>13. Who should make important decisions about people?</w:t>
      </w:r>
    </w:p>
    <w:p w14:paraId="514D2C34" w14:textId="77777777" w:rsidR="00EC2BA4" w:rsidRDefault="00000000">
      <w:r>
        <w:t>A) Only AI</w:t>
      </w:r>
    </w:p>
    <w:p w14:paraId="18A59BA3" w14:textId="77777777" w:rsidR="00EC2BA4" w:rsidRDefault="00000000">
      <w:r>
        <w:t>B) Only computers</w:t>
      </w:r>
    </w:p>
    <w:p w14:paraId="24508067" w14:textId="77777777" w:rsidR="00EC2BA4" w:rsidRDefault="00000000">
      <w:r>
        <w:t>C) Humans, with AI helping if needed</w:t>
      </w:r>
    </w:p>
    <w:p w14:paraId="3F5AAE22" w14:textId="77777777" w:rsidR="00EC2BA4" w:rsidRDefault="00000000">
      <w:r>
        <w:t>D) It doesn't matter</w:t>
      </w:r>
    </w:p>
    <w:p w14:paraId="14D72978" w14:textId="77777777" w:rsidR="00EC2BA4" w:rsidRDefault="00EC2BA4"/>
    <w:p w14:paraId="1D5E8F47" w14:textId="77777777" w:rsidR="00EC2BA4" w:rsidRDefault="00000000">
      <w:pPr>
        <w:pStyle w:val="ListNumber"/>
      </w:pPr>
      <w:r>
        <w:t>14. What does 'human agency' mean?</w:t>
      </w:r>
    </w:p>
    <w:p w14:paraId="4FAB507D" w14:textId="77777777" w:rsidR="00EC2BA4" w:rsidRDefault="00000000">
      <w:r>
        <w:t>A) A job recruitment business</w:t>
      </w:r>
    </w:p>
    <w:p w14:paraId="7A3BA000" w14:textId="77777777" w:rsidR="00EC2BA4" w:rsidRDefault="00000000">
      <w:r>
        <w:t>B) The power for humans to make choices</w:t>
      </w:r>
    </w:p>
    <w:p w14:paraId="5C7622F9" w14:textId="77777777" w:rsidR="00EC2BA4" w:rsidRDefault="00000000">
      <w:r>
        <w:t>C) AI controlling humans</w:t>
      </w:r>
    </w:p>
    <w:p w14:paraId="3B2897C7" w14:textId="77777777" w:rsidR="00EC2BA4" w:rsidRDefault="00000000">
      <w:r>
        <w:t>D) A government department</w:t>
      </w:r>
    </w:p>
    <w:p w14:paraId="1F5387A9" w14:textId="77777777" w:rsidR="00EC2BA4" w:rsidRDefault="00EC2BA4"/>
    <w:p w14:paraId="6288141E" w14:textId="77777777" w:rsidR="00EC2BA4" w:rsidRDefault="00000000">
      <w:pPr>
        <w:pStyle w:val="ListNumber"/>
      </w:pPr>
      <w:r>
        <w:t>15. When AI makes a mistake, who is responsible?</w:t>
      </w:r>
    </w:p>
    <w:p w14:paraId="1978A5CE" w14:textId="77777777" w:rsidR="00EC2BA4" w:rsidRDefault="00000000">
      <w:r>
        <w:t>A) The AI itself</w:t>
      </w:r>
    </w:p>
    <w:p w14:paraId="447DA0AF" w14:textId="77777777" w:rsidR="00EC2BA4" w:rsidRDefault="00000000">
      <w:r>
        <w:t>B) Nobody</w:t>
      </w:r>
    </w:p>
    <w:p w14:paraId="228A330A" w14:textId="77777777" w:rsidR="00EC2BA4" w:rsidRDefault="00000000">
      <w:r>
        <w:t>C) The humans who created and used it</w:t>
      </w:r>
    </w:p>
    <w:p w14:paraId="2AD4DBD4" w14:textId="77777777" w:rsidR="00EC2BA4" w:rsidRDefault="00000000">
      <w:r>
        <w:t>D) The computer</w:t>
      </w:r>
    </w:p>
    <w:p w14:paraId="43021BA6" w14:textId="77777777" w:rsidR="00EC2BA4" w:rsidRDefault="00EC2BA4"/>
    <w:p w14:paraId="7546BAF3" w14:textId="77777777" w:rsidR="00175641" w:rsidRDefault="00175641"/>
    <w:p w14:paraId="42EB7BA8" w14:textId="77777777" w:rsidR="00EC2BA4" w:rsidRDefault="00000000">
      <w:pPr>
        <w:pStyle w:val="ListNumber"/>
      </w:pPr>
      <w:r>
        <w:t>16. Which decision should DEFINITELY be made by humans, not just AI?</w:t>
      </w:r>
    </w:p>
    <w:p w14:paraId="5EF3B964" w14:textId="77777777" w:rsidR="00EC2BA4" w:rsidRDefault="00000000">
      <w:r>
        <w:t>A) What video to recommend on YouTube</w:t>
      </w:r>
    </w:p>
    <w:p w14:paraId="471C179B" w14:textId="77777777" w:rsidR="00EC2BA4" w:rsidRDefault="00000000">
      <w:r>
        <w:t>B) Whether a student should be expelled from school</w:t>
      </w:r>
    </w:p>
    <w:p w14:paraId="1BC26CD4" w14:textId="77777777" w:rsidR="00EC2BA4" w:rsidRDefault="00000000">
      <w:r>
        <w:t>C) What the weather will be tomorrow</w:t>
      </w:r>
    </w:p>
    <w:p w14:paraId="0CD5BA7D" w14:textId="77777777" w:rsidR="00EC2BA4" w:rsidRDefault="00000000">
      <w:r>
        <w:t>D) Which song to play next</w:t>
      </w:r>
    </w:p>
    <w:p w14:paraId="7E600D19" w14:textId="77777777" w:rsidR="00EC2BA4" w:rsidRDefault="00EC2BA4"/>
    <w:p w14:paraId="45E3610E" w14:textId="77777777" w:rsidR="00EC2BA4" w:rsidRDefault="00000000">
      <w:pPr>
        <w:pStyle w:val="Heading2"/>
      </w:pPr>
      <w:r>
        <w:t>Section E: AI Safety and Privacy (4 questions)</w:t>
      </w:r>
    </w:p>
    <w:p w14:paraId="3F0F425C" w14:textId="77777777" w:rsidR="00EC2BA4" w:rsidRDefault="00000000">
      <w:pPr>
        <w:pStyle w:val="ListNumber"/>
      </w:pPr>
      <w:r>
        <w:t>17. What is an AI 'hallucination'?</w:t>
      </w:r>
    </w:p>
    <w:p w14:paraId="477188F5" w14:textId="77777777" w:rsidR="00EC2BA4" w:rsidRDefault="00000000">
      <w:r>
        <w:t>A) When AI sees things that aren't there</w:t>
      </w:r>
    </w:p>
    <w:p w14:paraId="699FE80F" w14:textId="77777777" w:rsidR="00EC2BA4" w:rsidRDefault="00000000">
      <w:r>
        <w:t>B) When AI makes up false information</w:t>
      </w:r>
    </w:p>
    <w:p w14:paraId="3696651C" w14:textId="77777777" w:rsidR="00EC2BA4" w:rsidRDefault="00000000">
      <w:r>
        <w:t>C) When AI dreams</w:t>
      </w:r>
    </w:p>
    <w:p w14:paraId="42B1BEF6" w14:textId="77777777" w:rsidR="00EC2BA4" w:rsidRDefault="00000000">
      <w:r>
        <w:t>D) When AI needs a break</w:t>
      </w:r>
    </w:p>
    <w:p w14:paraId="37F7AA66" w14:textId="77777777" w:rsidR="00EC2BA4" w:rsidRDefault="00EC2BA4"/>
    <w:p w14:paraId="3350EC63" w14:textId="77777777" w:rsidR="00EC2BA4" w:rsidRDefault="00000000">
      <w:pPr>
        <w:pStyle w:val="ListNumber"/>
      </w:pPr>
      <w:r>
        <w:t>18. Why should you not put personal information into most AI tools?</w:t>
      </w:r>
    </w:p>
    <w:p w14:paraId="428969EE" w14:textId="77777777" w:rsidR="00EC2BA4" w:rsidRDefault="00000000">
      <w:r>
        <w:t>A) It makes AI work slower</w:t>
      </w:r>
    </w:p>
    <w:p w14:paraId="2CB1B2BE" w14:textId="77777777" w:rsidR="00EC2BA4" w:rsidRDefault="00000000">
      <w:r>
        <w:t>B) It could be stored and used in ways you don't expect</w:t>
      </w:r>
    </w:p>
    <w:p w14:paraId="3822F05A" w14:textId="77777777" w:rsidR="00EC2BA4" w:rsidRDefault="00000000">
      <w:r>
        <w:t>C) AI doesn't understand personal information</w:t>
      </w:r>
    </w:p>
    <w:p w14:paraId="2F6B718E" w14:textId="77777777" w:rsidR="00EC2BA4" w:rsidRDefault="00000000">
      <w:r>
        <w:t>D) There's no reason to avoid it</w:t>
      </w:r>
    </w:p>
    <w:p w14:paraId="47F02BA7" w14:textId="77777777" w:rsidR="00EC2BA4" w:rsidRDefault="00EC2BA4"/>
    <w:p w14:paraId="63C7820D" w14:textId="77777777" w:rsidR="00EC2BA4" w:rsidRDefault="00000000">
      <w:pPr>
        <w:pStyle w:val="ListNumber"/>
      </w:pPr>
      <w:r>
        <w:t>19. If you use AI to help with homework, what should you always do?</w:t>
      </w:r>
    </w:p>
    <w:p w14:paraId="77D52B80" w14:textId="77777777" w:rsidR="00EC2BA4" w:rsidRDefault="00000000">
      <w:r>
        <w:t>A) Copy exactly what it says</w:t>
      </w:r>
    </w:p>
    <w:p w14:paraId="47F2B43A" w14:textId="77777777" w:rsidR="00EC2BA4" w:rsidRDefault="00000000">
      <w:r>
        <w:t>B) Check the information is accurate</w:t>
      </w:r>
    </w:p>
    <w:p w14:paraId="44F8F01C" w14:textId="77777777" w:rsidR="00EC2BA4" w:rsidRDefault="00000000">
      <w:r>
        <w:t>C) Share your name and address with the AI</w:t>
      </w:r>
    </w:p>
    <w:p w14:paraId="1D203040" w14:textId="77777777" w:rsidR="00EC2BA4" w:rsidRDefault="00000000">
      <w:r>
        <w:t>D) Use it without telling anyone</w:t>
      </w:r>
    </w:p>
    <w:p w14:paraId="76E7C510" w14:textId="77777777" w:rsidR="00EC2BA4" w:rsidRDefault="00EC2BA4"/>
    <w:p w14:paraId="347FF165" w14:textId="77777777" w:rsidR="00EC2BA4" w:rsidRDefault="00000000">
      <w:pPr>
        <w:pStyle w:val="ListNumber"/>
      </w:pPr>
      <w:r>
        <w:lastRenderedPageBreak/>
        <w:t>20. AI can be biased because:</w:t>
      </w:r>
    </w:p>
    <w:p w14:paraId="2B5C8FD3" w14:textId="77777777" w:rsidR="00EC2BA4" w:rsidRDefault="00000000">
      <w:r>
        <w:t>A) It learns from biased training data</w:t>
      </w:r>
    </w:p>
    <w:p w14:paraId="19066D38" w14:textId="77777777" w:rsidR="00EC2BA4" w:rsidRDefault="00000000">
      <w:r>
        <w:t>B) It doesn't like certain people</w:t>
      </w:r>
    </w:p>
    <w:p w14:paraId="2698AF79" w14:textId="77777777" w:rsidR="00EC2BA4" w:rsidRDefault="00000000">
      <w:r>
        <w:t>C) It's programmed to be unfair</w:t>
      </w:r>
    </w:p>
    <w:p w14:paraId="4A907C4A" w14:textId="77777777" w:rsidR="00EC2BA4" w:rsidRDefault="00000000">
      <w:r>
        <w:t>D) It's always completely fair</w:t>
      </w:r>
    </w:p>
    <w:p w14:paraId="23FCF9BA" w14:textId="77777777" w:rsidR="00EC2BA4" w:rsidRDefault="00EC2BA4"/>
    <w:sectPr w:rsidR="00EC2BA4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59505" w14:textId="77777777" w:rsidR="00B077FB" w:rsidRDefault="00B077FB" w:rsidP="00175641">
      <w:pPr>
        <w:spacing w:after="0" w:line="240" w:lineRule="auto"/>
      </w:pPr>
      <w:r>
        <w:separator/>
      </w:r>
    </w:p>
  </w:endnote>
  <w:endnote w:type="continuationSeparator" w:id="0">
    <w:p w14:paraId="22AAF53B" w14:textId="77777777" w:rsidR="00B077FB" w:rsidRDefault="00B077FB" w:rsidP="00175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23F99" w14:textId="77777777" w:rsidR="00B077FB" w:rsidRDefault="00B077FB" w:rsidP="00175641">
      <w:pPr>
        <w:spacing w:after="0" w:line="240" w:lineRule="auto"/>
      </w:pPr>
      <w:r>
        <w:separator/>
      </w:r>
    </w:p>
  </w:footnote>
  <w:footnote w:type="continuationSeparator" w:id="0">
    <w:p w14:paraId="71D153F9" w14:textId="77777777" w:rsidR="00B077FB" w:rsidRDefault="00B077FB" w:rsidP="00175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56C0D" w14:textId="6C83CC31" w:rsidR="00175641" w:rsidRDefault="0017564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73D72E2" wp14:editId="51EC8A78">
          <wp:simplePos x="0" y="0"/>
          <wp:positionH relativeFrom="column">
            <wp:posOffset>-1047750</wp:posOffset>
          </wp:positionH>
          <wp:positionV relativeFrom="paragraph">
            <wp:posOffset>-371475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20435896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3589689" name="Picture 204358968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92252545">
    <w:abstractNumId w:val="8"/>
  </w:num>
  <w:num w:numId="2" w16cid:durableId="642278381">
    <w:abstractNumId w:val="6"/>
  </w:num>
  <w:num w:numId="3" w16cid:durableId="1909536740">
    <w:abstractNumId w:val="5"/>
  </w:num>
  <w:num w:numId="4" w16cid:durableId="559513115">
    <w:abstractNumId w:val="4"/>
  </w:num>
  <w:num w:numId="5" w16cid:durableId="450906413">
    <w:abstractNumId w:val="7"/>
  </w:num>
  <w:num w:numId="6" w16cid:durableId="1984383785">
    <w:abstractNumId w:val="3"/>
  </w:num>
  <w:num w:numId="7" w16cid:durableId="638341893">
    <w:abstractNumId w:val="2"/>
  </w:num>
  <w:num w:numId="8" w16cid:durableId="568854471">
    <w:abstractNumId w:val="1"/>
  </w:num>
  <w:num w:numId="9" w16cid:durableId="1802577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75641"/>
    <w:rsid w:val="0029639D"/>
    <w:rsid w:val="00326F90"/>
    <w:rsid w:val="003D68BC"/>
    <w:rsid w:val="00AA1D8D"/>
    <w:rsid w:val="00B077FB"/>
    <w:rsid w:val="00B47730"/>
    <w:rsid w:val="00CB0664"/>
    <w:rsid w:val="00EC2BA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0B69FA"/>
  <w14:defaultImageDpi w14:val="300"/>
  <w15:docId w15:val="{EBCD13FA-8D53-477A-91CA-7CFCF9D12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2</cp:revision>
  <dcterms:created xsi:type="dcterms:W3CDTF">2013-12-23T23:15:00Z</dcterms:created>
  <dcterms:modified xsi:type="dcterms:W3CDTF">2025-12-31T19:37:00Z</dcterms:modified>
  <cp:category/>
</cp:coreProperties>
</file>